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028E7" w14:textId="77777777" w:rsidR="0078643E" w:rsidRDefault="00000000">
      <w:pPr>
        <w:pStyle w:val="Title"/>
      </w:pPr>
      <w:r>
        <w:t>Year 7 Lesson 4: Activity 1 - Scenario Cards</w:t>
      </w:r>
    </w:p>
    <w:p w14:paraId="0FBDE4B6" w14:textId="77777777" w:rsidR="0078643E" w:rsidRDefault="00000000">
      <w:r>
        <w:t>Print and cut out these cards for the decision-making activity.</w:t>
      </w:r>
    </w:p>
    <w:p w14:paraId="02FBD5D7" w14:textId="77777777" w:rsidR="0078643E" w:rsidRDefault="0078643E"/>
    <w:p w14:paraId="124743AB" w14:textId="77777777" w:rsidR="0078643E" w:rsidRDefault="00000000">
      <w:pPr>
        <w:pStyle w:val="Heading2"/>
      </w:pPr>
      <w:r>
        <w:t>Choosing Your GCSE Options</w:t>
      </w:r>
    </w:p>
    <w:p w14:paraId="52FBB131" w14:textId="77777777" w:rsidR="0078643E" w:rsidRDefault="00000000">
      <w:r>
        <w:t>Should AI choose your GCSE subjects based on your test scores?</w:t>
      </w:r>
    </w:p>
    <w:p w14:paraId="1CC98CE1" w14:textId="77777777" w:rsidR="0078643E" w:rsidRDefault="0078643E"/>
    <w:p w14:paraId="7B2E52AD" w14:textId="77777777" w:rsidR="0078643E" w:rsidRDefault="00000000">
      <w:r>
        <w:t>Decision: (Circle one)</w:t>
      </w:r>
    </w:p>
    <w:p w14:paraId="3B26A6DE" w14:textId="77777777" w:rsidR="0078643E" w:rsidRDefault="00000000">
      <w:r>
        <w:t>HUMANS ONLY  /  AI ONLY  /  BOTH WORKING TOGETHER</w:t>
      </w:r>
    </w:p>
    <w:p w14:paraId="54DC5B67" w14:textId="77777777" w:rsidR="0078643E" w:rsidRDefault="0078643E"/>
    <w:p w14:paraId="24AB6692" w14:textId="77777777" w:rsidR="0078643E" w:rsidRDefault="00000000">
      <w:r>
        <w:t>Why?</w:t>
      </w:r>
    </w:p>
    <w:p w14:paraId="5E8AB4F2" w14:textId="77777777" w:rsidR="0078643E" w:rsidRDefault="00000000">
      <w:r>
        <w:t>______________________________________________________________________</w:t>
      </w:r>
    </w:p>
    <w:p w14:paraId="0A4C93D0" w14:textId="77777777" w:rsidR="0078643E" w:rsidRDefault="00000000">
      <w:r>
        <w:t>______________________________________________________________________</w:t>
      </w:r>
    </w:p>
    <w:p w14:paraId="36CF5B9E" w14:textId="77777777" w:rsidR="0078643E" w:rsidRDefault="0078643E"/>
    <w:p w14:paraId="4BFA9A0F" w14:textId="77777777" w:rsidR="0078643E" w:rsidRDefault="00000000">
      <w:r>
        <w:t>What could go wrong?</w:t>
      </w:r>
    </w:p>
    <w:p w14:paraId="67F50D3C" w14:textId="77777777" w:rsidR="0078643E" w:rsidRDefault="00000000">
      <w:r>
        <w:t>______________________________________________________________________</w:t>
      </w:r>
    </w:p>
    <w:p w14:paraId="3F09A431" w14:textId="77777777" w:rsidR="0078643E" w:rsidRDefault="00000000">
      <w:r>
        <w:t>______________________________________________________________________</w:t>
      </w:r>
    </w:p>
    <w:p w14:paraId="6FECCD21" w14:textId="77777777" w:rsidR="0078643E" w:rsidRDefault="00000000">
      <w:r>
        <w:br w:type="page"/>
      </w:r>
    </w:p>
    <w:p w14:paraId="6A866951" w14:textId="77777777" w:rsidR="0078643E" w:rsidRDefault="00000000">
      <w:pPr>
        <w:pStyle w:val="Heading2"/>
      </w:pPr>
      <w:r>
        <w:lastRenderedPageBreak/>
        <w:t>Medical Diagnosis</w:t>
      </w:r>
    </w:p>
    <w:p w14:paraId="41832BDB" w14:textId="77777777" w:rsidR="0078643E" w:rsidRDefault="00000000">
      <w:r>
        <w:t>Should AI diagnose illness without a doctor checking?</w:t>
      </w:r>
    </w:p>
    <w:p w14:paraId="60364BD2" w14:textId="77777777" w:rsidR="0078643E" w:rsidRDefault="0078643E"/>
    <w:p w14:paraId="1E079A46" w14:textId="77777777" w:rsidR="0078643E" w:rsidRDefault="00000000">
      <w:r>
        <w:t>Decision: (Circle one)</w:t>
      </w:r>
    </w:p>
    <w:p w14:paraId="24B620E2" w14:textId="77777777" w:rsidR="0078643E" w:rsidRDefault="00000000">
      <w:r>
        <w:t>HUMANS ONLY  /  AI ONLY  /  BOTH WORKING TOGETHER</w:t>
      </w:r>
    </w:p>
    <w:p w14:paraId="7A185371" w14:textId="77777777" w:rsidR="0078643E" w:rsidRDefault="0078643E"/>
    <w:p w14:paraId="124611FC" w14:textId="77777777" w:rsidR="0078643E" w:rsidRDefault="00000000">
      <w:r>
        <w:t>Why?</w:t>
      </w:r>
    </w:p>
    <w:p w14:paraId="252CB4CF" w14:textId="77777777" w:rsidR="0078643E" w:rsidRDefault="00000000">
      <w:r>
        <w:t>______________________________________________________________________</w:t>
      </w:r>
    </w:p>
    <w:p w14:paraId="3F212EE2" w14:textId="77777777" w:rsidR="0078643E" w:rsidRDefault="00000000">
      <w:r>
        <w:t>______________________________________________________________________</w:t>
      </w:r>
    </w:p>
    <w:p w14:paraId="77106B17" w14:textId="77777777" w:rsidR="0078643E" w:rsidRDefault="0078643E"/>
    <w:p w14:paraId="4BE94D23" w14:textId="77777777" w:rsidR="0078643E" w:rsidRDefault="00000000">
      <w:r>
        <w:t>What could go wrong?</w:t>
      </w:r>
    </w:p>
    <w:p w14:paraId="50411440" w14:textId="77777777" w:rsidR="0078643E" w:rsidRDefault="00000000">
      <w:r>
        <w:t>______________________________________________________________________</w:t>
      </w:r>
    </w:p>
    <w:p w14:paraId="6BB2C19A" w14:textId="77777777" w:rsidR="0078643E" w:rsidRDefault="00000000">
      <w:r>
        <w:t>______________________________________________________________________</w:t>
      </w:r>
    </w:p>
    <w:p w14:paraId="43BA0F6E" w14:textId="77777777" w:rsidR="0078643E" w:rsidRDefault="00000000">
      <w:r>
        <w:br w:type="page"/>
      </w:r>
    </w:p>
    <w:p w14:paraId="53EECABF" w14:textId="77777777" w:rsidR="0078643E" w:rsidRDefault="00000000">
      <w:pPr>
        <w:pStyle w:val="Heading2"/>
      </w:pPr>
      <w:r>
        <w:lastRenderedPageBreak/>
        <w:t>Lending Money</w:t>
      </w:r>
    </w:p>
    <w:p w14:paraId="0AE4EEC9" w14:textId="77777777" w:rsidR="0078643E" w:rsidRDefault="00000000">
      <w:r>
        <w:t>Should AI decide who gets a bank loan without human review?</w:t>
      </w:r>
    </w:p>
    <w:p w14:paraId="0BA94FFE" w14:textId="77777777" w:rsidR="0078643E" w:rsidRDefault="0078643E"/>
    <w:p w14:paraId="796E74DF" w14:textId="77777777" w:rsidR="0078643E" w:rsidRDefault="00000000">
      <w:r>
        <w:t>Decision: (Circle one)</w:t>
      </w:r>
    </w:p>
    <w:p w14:paraId="1D8698A8" w14:textId="77777777" w:rsidR="0078643E" w:rsidRDefault="00000000">
      <w:r>
        <w:t>HUMANS ONLY  /  AI ONLY  /  BOTH WORKING TOGETHER</w:t>
      </w:r>
    </w:p>
    <w:p w14:paraId="4F9B326E" w14:textId="77777777" w:rsidR="0078643E" w:rsidRDefault="0078643E"/>
    <w:p w14:paraId="0FEA9828" w14:textId="77777777" w:rsidR="0078643E" w:rsidRDefault="00000000">
      <w:r>
        <w:t>Why?</w:t>
      </w:r>
    </w:p>
    <w:p w14:paraId="35DBE31D" w14:textId="77777777" w:rsidR="0078643E" w:rsidRDefault="00000000">
      <w:r>
        <w:t>______________________________________________________________________</w:t>
      </w:r>
    </w:p>
    <w:p w14:paraId="4FA4AC4C" w14:textId="77777777" w:rsidR="0078643E" w:rsidRDefault="00000000">
      <w:r>
        <w:t>______________________________________________________________________</w:t>
      </w:r>
    </w:p>
    <w:p w14:paraId="7B72B480" w14:textId="77777777" w:rsidR="0078643E" w:rsidRDefault="0078643E"/>
    <w:p w14:paraId="7A838AFB" w14:textId="77777777" w:rsidR="0078643E" w:rsidRDefault="00000000">
      <w:r>
        <w:t>What could go wrong?</w:t>
      </w:r>
    </w:p>
    <w:p w14:paraId="2377C263" w14:textId="77777777" w:rsidR="0078643E" w:rsidRDefault="00000000">
      <w:r>
        <w:t>______________________________________________________________________</w:t>
      </w:r>
    </w:p>
    <w:p w14:paraId="4469058A" w14:textId="77777777" w:rsidR="0078643E" w:rsidRDefault="00000000">
      <w:r>
        <w:t>______________________________________________________________________</w:t>
      </w:r>
    </w:p>
    <w:p w14:paraId="0C06541B" w14:textId="77777777" w:rsidR="0078643E" w:rsidRDefault="00000000">
      <w:r>
        <w:br w:type="page"/>
      </w:r>
    </w:p>
    <w:p w14:paraId="69D54288" w14:textId="77777777" w:rsidR="0078643E" w:rsidRDefault="00000000">
      <w:pPr>
        <w:pStyle w:val="Heading2"/>
      </w:pPr>
      <w:r>
        <w:lastRenderedPageBreak/>
        <w:t>Social Media Friends</w:t>
      </w:r>
    </w:p>
    <w:p w14:paraId="35665A7C" w14:textId="77777777" w:rsidR="0078643E" w:rsidRDefault="00000000">
      <w:r>
        <w:t>Should AI suggest who you should be friends with?</w:t>
      </w:r>
    </w:p>
    <w:p w14:paraId="32AA2349" w14:textId="77777777" w:rsidR="0078643E" w:rsidRDefault="0078643E"/>
    <w:p w14:paraId="44187200" w14:textId="77777777" w:rsidR="0078643E" w:rsidRDefault="00000000">
      <w:r>
        <w:t>Decision: (Circle one)</w:t>
      </w:r>
    </w:p>
    <w:p w14:paraId="78DA329A" w14:textId="77777777" w:rsidR="0078643E" w:rsidRDefault="00000000">
      <w:r>
        <w:t>HUMANS ONLY  /  AI ONLY  /  BOTH WORKING TOGETHER</w:t>
      </w:r>
    </w:p>
    <w:p w14:paraId="65D43E85" w14:textId="77777777" w:rsidR="0078643E" w:rsidRDefault="0078643E"/>
    <w:p w14:paraId="1A6F68D5" w14:textId="77777777" w:rsidR="0078643E" w:rsidRDefault="00000000">
      <w:r>
        <w:t>Why?</w:t>
      </w:r>
    </w:p>
    <w:p w14:paraId="3F15782A" w14:textId="77777777" w:rsidR="0078643E" w:rsidRDefault="00000000">
      <w:r>
        <w:t>______________________________________________________________________</w:t>
      </w:r>
    </w:p>
    <w:p w14:paraId="35AFB35B" w14:textId="77777777" w:rsidR="0078643E" w:rsidRDefault="00000000">
      <w:r>
        <w:t>______________________________________________________________________</w:t>
      </w:r>
    </w:p>
    <w:p w14:paraId="30808A91" w14:textId="77777777" w:rsidR="0078643E" w:rsidRDefault="0078643E"/>
    <w:p w14:paraId="4E50B4B7" w14:textId="77777777" w:rsidR="0078643E" w:rsidRDefault="00000000">
      <w:r>
        <w:t>What could go wrong?</w:t>
      </w:r>
    </w:p>
    <w:p w14:paraId="0931BABC" w14:textId="77777777" w:rsidR="0078643E" w:rsidRDefault="00000000">
      <w:r>
        <w:t>______________________________________________________________________</w:t>
      </w:r>
    </w:p>
    <w:p w14:paraId="53D56123" w14:textId="77777777" w:rsidR="0078643E" w:rsidRDefault="00000000">
      <w:r>
        <w:t>______________________________________________________________________</w:t>
      </w:r>
    </w:p>
    <w:p w14:paraId="3BFC6750" w14:textId="77777777" w:rsidR="0078643E" w:rsidRDefault="00000000">
      <w:r>
        <w:br w:type="page"/>
      </w:r>
    </w:p>
    <w:p w14:paraId="5D143B9B" w14:textId="77777777" w:rsidR="0078643E" w:rsidRDefault="00000000">
      <w:pPr>
        <w:pStyle w:val="Heading2"/>
      </w:pPr>
      <w:r>
        <w:lastRenderedPageBreak/>
        <w:t>School Discipline</w:t>
      </w:r>
    </w:p>
    <w:p w14:paraId="6C3F9773" w14:textId="77777777" w:rsidR="0078643E" w:rsidRDefault="00000000">
      <w:r>
        <w:t>Should AI decide punishment for breaking school rules?</w:t>
      </w:r>
    </w:p>
    <w:p w14:paraId="5EA2176D" w14:textId="77777777" w:rsidR="0078643E" w:rsidRDefault="0078643E"/>
    <w:p w14:paraId="0B69AC28" w14:textId="77777777" w:rsidR="0078643E" w:rsidRDefault="00000000">
      <w:r>
        <w:t>Decision: (Circle one)</w:t>
      </w:r>
    </w:p>
    <w:p w14:paraId="6FFE4229" w14:textId="77777777" w:rsidR="0078643E" w:rsidRDefault="00000000">
      <w:r>
        <w:t>HUMANS ONLY  /  AI ONLY  /  BOTH WORKING TOGETHER</w:t>
      </w:r>
    </w:p>
    <w:p w14:paraId="083D119D" w14:textId="77777777" w:rsidR="0078643E" w:rsidRDefault="0078643E"/>
    <w:p w14:paraId="29D96B1C" w14:textId="77777777" w:rsidR="0078643E" w:rsidRDefault="00000000">
      <w:r>
        <w:t>Why?</w:t>
      </w:r>
    </w:p>
    <w:p w14:paraId="14EED80F" w14:textId="77777777" w:rsidR="0078643E" w:rsidRDefault="00000000">
      <w:r>
        <w:t>______________________________________________________________________</w:t>
      </w:r>
    </w:p>
    <w:p w14:paraId="29E3647C" w14:textId="77777777" w:rsidR="0078643E" w:rsidRDefault="00000000">
      <w:r>
        <w:t>______________________________________________________________________</w:t>
      </w:r>
    </w:p>
    <w:p w14:paraId="1392A2E5" w14:textId="77777777" w:rsidR="0078643E" w:rsidRDefault="0078643E"/>
    <w:p w14:paraId="7B7FE75B" w14:textId="77777777" w:rsidR="0078643E" w:rsidRDefault="00000000">
      <w:r>
        <w:t>What could go wrong?</w:t>
      </w:r>
    </w:p>
    <w:p w14:paraId="74DB88CA" w14:textId="77777777" w:rsidR="0078643E" w:rsidRDefault="00000000">
      <w:r>
        <w:t>______________________________________________________________________</w:t>
      </w:r>
    </w:p>
    <w:p w14:paraId="251B9B9B" w14:textId="77777777" w:rsidR="0078643E" w:rsidRDefault="00000000">
      <w:r>
        <w:t>______________________________________________________________________</w:t>
      </w:r>
    </w:p>
    <w:p w14:paraId="2F2D4447" w14:textId="77777777" w:rsidR="0078643E" w:rsidRDefault="00000000">
      <w:r>
        <w:br w:type="page"/>
      </w:r>
    </w:p>
    <w:p w14:paraId="76A12FC1" w14:textId="77777777" w:rsidR="0078643E" w:rsidRDefault="00000000">
      <w:pPr>
        <w:pStyle w:val="Heading2"/>
      </w:pPr>
      <w:r>
        <w:lastRenderedPageBreak/>
        <w:t>Job Applications</w:t>
      </w:r>
    </w:p>
    <w:p w14:paraId="20B208C2" w14:textId="77777777" w:rsidR="0078643E" w:rsidRDefault="00000000">
      <w:r>
        <w:t>Should AI reject job candidates without a human looking at the application?</w:t>
      </w:r>
    </w:p>
    <w:p w14:paraId="6906C7E0" w14:textId="77777777" w:rsidR="0078643E" w:rsidRDefault="0078643E"/>
    <w:p w14:paraId="442ECE91" w14:textId="77777777" w:rsidR="0078643E" w:rsidRDefault="00000000">
      <w:r>
        <w:t>Decision: (Circle one)</w:t>
      </w:r>
    </w:p>
    <w:p w14:paraId="52B7639F" w14:textId="77777777" w:rsidR="0078643E" w:rsidRDefault="00000000">
      <w:r>
        <w:t>HUMANS ONLY  /  AI ONLY  /  BOTH WORKING TOGETHER</w:t>
      </w:r>
    </w:p>
    <w:p w14:paraId="6075A785" w14:textId="77777777" w:rsidR="0078643E" w:rsidRDefault="0078643E"/>
    <w:p w14:paraId="1CA89493" w14:textId="77777777" w:rsidR="0078643E" w:rsidRDefault="00000000">
      <w:r>
        <w:t>Why?</w:t>
      </w:r>
    </w:p>
    <w:p w14:paraId="0A589D87" w14:textId="77777777" w:rsidR="0078643E" w:rsidRDefault="00000000">
      <w:r>
        <w:t>______________________________________________________________________</w:t>
      </w:r>
    </w:p>
    <w:p w14:paraId="049FFA85" w14:textId="77777777" w:rsidR="0078643E" w:rsidRDefault="00000000">
      <w:r>
        <w:t>______________________________________________________________________</w:t>
      </w:r>
    </w:p>
    <w:p w14:paraId="085A75D2" w14:textId="77777777" w:rsidR="0078643E" w:rsidRDefault="0078643E"/>
    <w:p w14:paraId="1166A0EE" w14:textId="77777777" w:rsidR="0078643E" w:rsidRDefault="00000000">
      <w:r>
        <w:t>What could go wrong?</w:t>
      </w:r>
    </w:p>
    <w:p w14:paraId="2938814F" w14:textId="77777777" w:rsidR="0078643E" w:rsidRDefault="00000000">
      <w:r>
        <w:t>______________________________________________________________________</w:t>
      </w:r>
    </w:p>
    <w:p w14:paraId="77C58C09" w14:textId="77777777" w:rsidR="0078643E" w:rsidRDefault="00000000">
      <w:r>
        <w:t>______________________________________________________________________</w:t>
      </w:r>
    </w:p>
    <w:p w14:paraId="709A3B63" w14:textId="77777777" w:rsidR="0078643E" w:rsidRDefault="00000000">
      <w:r>
        <w:br w:type="page"/>
      </w:r>
    </w:p>
    <w:sectPr w:rsidR="0078643E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83AF0" w14:textId="77777777" w:rsidR="00813F68" w:rsidRDefault="00813F68" w:rsidP="006141AA">
      <w:pPr>
        <w:spacing w:after="0" w:line="240" w:lineRule="auto"/>
      </w:pPr>
      <w:r>
        <w:separator/>
      </w:r>
    </w:p>
  </w:endnote>
  <w:endnote w:type="continuationSeparator" w:id="0">
    <w:p w14:paraId="06369446" w14:textId="77777777" w:rsidR="00813F68" w:rsidRDefault="00813F68" w:rsidP="00614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1D393" w14:textId="77777777" w:rsidR="00813F68" w:rsidRDefault="00813F68" w:rsidP="006141AA">
      <w:pPr>
        <w:spacing w:after="0" w:line="240" w:lineRule="auto"/>
      </w:pPr>
      <w:r>
        <w:separator/>
      </w:r>
    </w:p>
  </w:footnote>
  <w:footnote w:type="continuationSeparator" w:id="0">
    <w:p w14:paraId="762D94BF" w14:textId="77777777" w:rsidR="00813F68" w:rsidRDefault="00813F68" w:rsidP="00614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6ED34" w14:textId="0887CC93" w:rsidR="006141AA" w:rsidRDefault="006141A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CBFCBB6" wp14:editId="7C499788">
          <wp:simplePos x="0" y="0"/>
          <wp:positionH relativeFrom="column">
            <wp:posOffset>-1047750</wp:posOffset>
          </wp:positionH>
          <wp:positionV relativeFrom="paragraph">
            <wp:posOffset>-361950</wp:posOffset>
          </wp:positionV>
          <wp:extent cx="809625" cy="809625"/>
          <wp:effectExtent l="0" t="0" r="9525" b="9525"/>
          <wp:wrapThrough wrapText="bothSides">
            <wp:wrapPolygon edited="0">
              <wp:start x="0" y="0"/>
              <wp:lineTo x="0" y="21346"/>
              <wp:lineTo x="21346" y="21346"/>
              <wp:lineTo x="21346" y="0"/>
              <wp:lineTo x="0" y="0"/>
            </wp:wrapPolygon>
          </wp:wrapThrough>
          <wp:docPr id="7191531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9153194" name="Picture 71915319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47515879">
    <w:abstractNumId w:val="8"/>
  </w:num>
  <w:num w:numId="2" w16cid:durableId="1578712829">
    <w:abstractNumId w:val="6"/>
  </w:num>
  <w:num w:numId="3" w16cid:durableId="557785562">
    <w:abstractNumId w:val="5"/>
  </w:num>
  <w:num w:numId="4" w16cid:durableId="788279355">
    <w:abstractNumId w:val="4"/>
  </w:num>
  <w:num w:numId="5" w16cid:durableId="1611548982">
    <w:abstractNumId w:val="7"/>
  </w:num>
  <w:num w:numId="6" w16cid:durableId="1054888096">
    <w:abstractNumId w:val="3"/>
  </w:num>
  <w:num w:numId="7" w16cid:durableId="1902710842">
    <w:abstractNumId w:val="2"/>
  </w:num>
  <w:num w:numId="8" w16cid:durableId="453214133">
    <w:abstractNumId w:val="1"/>
  </w:num>
  <w:num w:numId="9" w16cid:durableId="154417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56624"/>
    <w:rsid w:val="0029639D"/>
    <w:rsid w:val="00326F90"/>
    <w:rsid w:val="006141AA"/>
    <w:rsid w:val="0078643E"/>
    <w:rsid w:val="00813F6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DDF25EE"/>
  <w14:defaultImageDpi w14:val="300"/>
  <w15:docId w15:val="{EA692012-A3AD-4DE7-8BF9-C6A7656B4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2025-12-31T19:02:00Z</dcterms:modified>
  <cp:category/>
</cp:coreProperties>
</file>